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800600" cy="82143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8214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Client Outreach, Follow-Up &amp; Freelance Swipe File</w:t>
      </w:r>
    </w:p>
    <w:p>
      <w:pPr>
        <w:jc w:val="center"/>
      </w:pPr>
      <w:r>
        <w:rPr>
          <w:b/>
          <w:color w:val="1473E6"/>
          <w:sz w:val="24"/>
        </w:rPr>
        <w:t>Ready-to-customize messages for finding PAP service clients</w:t>
      </w:r>
    </w:p>
    <w:p>
      <w:pPr>
        <w:jc w:val="center"/>
      </w:pPr>
      <w:r>
        <w:rPr>
          <w:b/>
          <w:color w:val="F59E0B"/>
          <w:sz w:val="18"/>
        </w:rPr>
        <w:t>PAP CLIENT PROFIT KIT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Personalize before sending</w:t>
              <w:br/>
            </w:r>
            <w:r>
              <w:t>Replace every bracketed field and mention something specific about the prospect's video or page. Do not claim that PAP will guarantee more leads or sales.</w:t>
            </w:r>
          </w:p>
        </w:tc>
      </w:tr>
    </w:tbl>
    <w:p>
      <w:pPr>
        <w:spacing w:after="0"/>
      </w:pPr>
    </w:p>
    <w:p>
      <w:pPr>
        <w:pStyle w:val="Heading1"/>
      </w:pPr>
      <w:r>
        <w:t>Cold Email Swipes</w:t>
      </w:r>
    </w:p>
    <w:p>
      <w:pPr>
        <w:pStyle w:val="Heading2"/>
      </w:pPr>
      <w:r>
        <w:t>1. Quick Video Observation</w:t>
      </w:r>
    </w:p>
    <w:p>
      <w:r>
        <w:t>Subject: Quick idea for your [video/page]</w:t>
        <w:br/>
        <w:br/>
        <w:t>Hi [NAME],</w:t>
        <w:br/>
        <w:br/>
        <w:t>I watched your [VIDEO NAME] on [PAGE]. It does a good job explaining [SPECIFIC POINT]. I noticed there is an opportunity to show a relevant call to action when a viewer pauses the video - for example, a [FREE TRIAL / BOOKING / DOWNLOAD] message connected to the exact offer you mention.</w:t>
        <w:br/>
        <w:br/>
        <w:t>I set these up using Pause Ad Profits for HTML5, Vimeo, Wistia, and Spotlightr videos. Would you like me to send a short three-point pause-ad audit for this video?</w:t>
        <w:br/>
        <w:br/>
        <w:t>[YOUR NAME]</w:t>
      </w:r>
    </w:p>
    <w:p>
      <w:pPr>
        <w:pStyle w:val="Heading2"/>
      </w:pPr>
      <w:r>
        <w:t>2. Existing Traffic Angle</w:t>
      </w:r>
    </w:p>
    <w:p>
      <w:r>
        <w:t>Subject: Add a call to action inside the video experience</w:t>
        <w:br/>
        <w:br/>
        <w:t>Hi [NAME],</w:t>
        <w:br/>
        <w:br/>
        <w:t>You are already sending visitors to [PAGE URL]. I help video owners add clickable pause ads so viewers who stop the video can see a relevant next step instead of only a frozen frame.</w:t>
        <w:br/>
        <w:br/>
        <w:t>For your page, I would test messages around [IDEA 1] and [IDEA 2]. I can build, install, and test the campaign without replacing the original video.</w:t>
        <w:br/>
        <w:br/>
        <w:t>May I send you a simple setup recommendation?</w:t>
        <w:br/>
        <w:br/>
        <w:t>[YOUR NAME]</w:t>
      </w:r>
    </w:p>
    <w:p>
      <w:pPr>
        <w:pStyle w:val="Heading2"/>
      </w:pPr>
      <w:r>
        <w:t>3. Lead Magnet Angle</w:t>
      </w:r>
    </w:p>
    <w:p>
      <w:r>
        <w:t>Subject: A simple way to feature [LEAD MAGNET]</w:t>
        <w:br/>
        <w:br/>
        <w:t>Hi [NAME],</w:t>
        <w:br/>
        <w:br/>
        <w:t>I saw that you offer [LEAD MAGNET] on your site. Your [VIDEO] could also promote it when a viewer pauses, using a clickable ad matched to the topic they are watching.</w:t>
        <w:br/>
        <w:br/>
        <w:t>I create these campaigns as a fixed-price service and can provide the copy, creative, installation, and testing. Would a short example for your page be useful?</w:t>
        <w:br/>
        <w:br/>
        <w:t>[YOUR NAME]</w:t>
      </w:r>
    </w:p>
    <w:p>
      <w:pPr>
        <w:pStyle w:val="Heading2"/>
      </w:pPr>
      <w:r>
        <w:t>4. Webinar or Replay Angle</w:t>
      </w:r>
    </w:p>
    <w:p>
      <w:r>
        <w:t>Subject: Your webinar replay has another CTA opportunity</w:t>
        <w:br/>
        <w:br/>
        <w:t>Hi [NAME],</w:t>
        <w:br/>
        <w:br/>
        <w:t>I reviewed your [WEBINAR/REPLAY] page. A pause-ad campaign could remind viewers to [REGISTER / BOOK / BUY / DOWNLOAD] whenever they pause, including in fullscreen on supported players.</w:t>
        <w:br/>
        <w:br/>
        <w:t>I can prepare a small campaign with several approved messages and report which ad receives the strongest click response. Are you open to a quick audit?</w:t>
        <w:br/>
        <w:br/>
        <w:t>[YOUR NAME]</w:t>
      </w:r>
    </w:p>
    <w:p>
      <w:pPr>
        <w:pStyle w:val="Heading2"/>
      </w:pPr>
      <w:r>
        <w:t>5. Software Demo Angle</w:t>
      </w:r>
    </w:p>
    <w:p>
      <w:r>
        <w:t>Subject: CTA idea for your software demo</w:t>
        <w:br/>
        <w:br/>
        <w:t>Hi [NAME],</w:t>
        <w:br/>
        <w:br/>
        <w:t>Your demo clearly shows [FEATURE]. A viewer who pauses at that point may be considering the next step. I help software sellers display a relevant clickable message during those pauses, such as Start a Trial, See Pricing, or Watch the Full Walkthrough.</w:t>
        <w:br/>
        <w:br/>
        <w:t>Would you like a suggested three-ad campaign for this demo?</w:t>
        <w:br/>
        <w:br/>
        <w:t>[YOUR NAME]</w:t>
      </w:r>
    </w:p>
    <w:p>
      <w:pPr>
        <w:pStyle w:val="Heading2"/>
      </w:pPr>
      <w:r>
        <w:t>6. Course or Membership Angle</w:t>
      </w:r>
    </w:p>
    <w:p>
      <w:r>
        <w:t>Subject: Pause-ad idea for your member or course video</w:t>
        <w:br/>
        <w:br/>
        <w:t>Hi [NAME],</w:t>
        <w:br/>
        <w:br/>
        <w:t>I noticed your video discusses [TOPIC]. Pause ads can be used to highlight a related resource, upgrade, worksheet, coaching call, or next lesson when a member pauses.</w:t>
        <w:br/>
        <w:br/>
        <w:t>I can set up and test the campaign using your existing supported video player. Would you like me to outline a simple first campaign?</w:t>
        <w:br/>
        <w:br/>
        <w:t>[YOUR NAME]</w:t>
      </w:r>
    </w:p>
    <w:p>
      <w:pPr>
        <w:pStyle w:val="Heading2"/>
      </w:pPr>
      <w:r>
        <w:t>7. Page Builder Restriction Angle</w:t>
      </w:r>
    </w:p>
    <w:p>
      <w:r>
        <w:t>Subject: Pause ads without adding outside JavaScript to the page</w:t>
        <w:br/>
        <w:br/>
        <w:t>Hi [NAME],</w:t>
        <w:br/>
        <w:br/>
        <w:t>Some page builders restrict outside JavaScript. Pause Ad Profits can host the supported video player and pause-ad code, then provide a responsive iframe for the page. This can make installation practical on builders such as LeadsLeap that permit iframes.</w:t>
        <w:br/>
        <w:br/>
        <w:t>If that is relevant to your setup, I can test one video and provide the finished embed. Interested?</w:t>
        <w:br/>
        <w:br/>
        <w:t>[YOUR NAME]</w:t>
      </w:r>
    </w:p>
    <w:p>
      <w:pPr>
        <w:pStyle w:val="Heading2"/>
      </w:pPr>
      <w:r>
        <w:t>8. Audit-First Angle</w:t>
      </w:r>
    </w:p>
    <w:p>
      <w:r>
        <w:t>Subject: I found three pause-ad opportunities</w:t>
        <w:br/>
        <w:br/>
        <w:t>Hi [NAME],</w:t>
        <w:br/>
        <w:br/>
        <w:t>I reviewed [VIDEO/PAGE] and noted three places where a pause message could support the viewer:</w:t>
        <w:br/>
        <w:br/>
        <w:t>1. [OPPORTUNITY]</w:t>
        <w:br/>
        <w:t>2. [OPPORTUNITY]</w:t>
        <w:br/>
        <w:t>3. [OPPORTUNITY]</w:t>
        <w:br/>
        <w:br/>
        <w:t>I can turn these into a tested PAP campaign with approved copy and links. Would you like the fixed-price scope?</w:t>
        <w:br/>
        <w:br/>
        <w:t>[YOUR NAME]</w:t>
      </w:r>
    </w:p>
    <w:p>
      <w:pPr>
        <w:pStyle w:val="Heading1"/>
      </w:pPr>
      <w:r>
        <w:t>Follow-Up Messages</w:t>
      </w:r>
    </w:p>
    <w:p>
      <w:pPr>
        <w:pStyle w:val="Heading2"/>
      </w:pPr>
      <w:r>
        <w:t>Follow-Up 1 - Helpful</w:t>
      </w:r>
    </w:p>
    <w:p>
      <w:r>
        <w:t>Hi [NAME], just following up on the pause-ad idea for [VIDEO]. I can send the short audit with no obligation. It will show the messages, links, and setup method I would recommend.</w:t>
      </w:r>
    </w:p>
    <w:p>
      <w:pPr>
        <w:pStyle w:val="Heading2"/>
      </w:pPr>
      <w:r>
        <w:t>Follow-Up 2 - Specific</w:t>
      </w:r>
    </w:p>
    <w:p>
      <w:r>
        <w:t>Hi [NAME], one specific idea for your video is a pause ad that says "[HEADLINE]" and links to [DESTINATION]. That would match the section where you discuss [TOPIC]. Would you like the complete three-ad outline?</w:t>
      </w:r>
    </w:p>
    <w:p>
      <w:pPr>
        <w:pStyle w:val="Heading2"/>
      </w:pPr>
      <w:r>
        <w:t>Follow-Up 3 - Low-Risk Start</w:t>
      </w:r>
    </w:p>
    <w:p>
      <w:r>
        <w:t>Hi [NAME], we can start with one video and one small campaign rather than changing your full site. The setup includes testing and a defined revision round. Shall I send the starter package details?</w:t>
      </w:r>
    </w:p>
    <w:p>
      <w:pPr>
        <w:pStyle w:val="Heading2"/>
      </w:pPr>
      <w:r>
        <w:t>Follow-Up 4 - Close the Loop</w:t>
      </w:r>
    </w:p>
    <w:p>
      <w:r>
        <w:t>Hi [NAME], I am closing the loop on the PAP campaign idea for [VIDEO]. If improving the video call to action becomes a priority later, keep my information and I will be glad to revisit it.</w:t>
      </w:r>
    </w:p>
    <w:p>
      <w:pPr>
        <w:pStyle w:val="Heading2"/>
      </w:pPr>
      <w:r>
        <w:t>Follow-Up 5 - Referral</w:t>
      </w:r>
    </w:p>
    <w:p>
      <w:r>
        <w:t>Hi [NAME], this may not be a priority for you. Is there someone on your team - or another business using video - who handles conversion tools and would be the right person to contact?</w:t>
      </w:r>
    </w:p>
    <w:p>
      <w:pPr>
        <w:pStyle w:val="Heading1"/>
      </w:pPr>
      <w:r>
        <w:t>Direct Message Swipes</w:t>
      </w:r>
    </w:p>
    <w:p>
      <w:pPr>
        <w:pStyle w:val="Heading2"/>
      </w:pPr>
      <w:r>
        <w:t>DM 1</w:t>
      </w:r>
    </w:p>
    <w:p>
      <w:r>
        <w:t>Hi [NAME], I watched your [VIDEO] and noticed a useful pause-ad opportunity around [TOPIC]. I help video owners add clickable messages when viewers pause. May I send you a quick example?</w:t>
      </w:r>
    </w:p>
    <w:p>
      <w:pPr>
        <w:pStyle w:val="Heading2"/>
      </w:pPr>
      <w:r>
        <w:t>DM 2</w:t>
      </w:r>
    </w:p>
    <w:p>
      <w:r>
        <w:t>Your [DEMO/WEBINAR] already explains [BENEFIT] well. A pause ad could point viewers to [ACTION] at the moment they stop. I can create and test the setup for you.</w:t>
      </w:r>
    </w:p>
    <w:p>
      <w:pPr>
        <w:pStyle w:val="Heading2"/>
      </w:pPr>
      <w:r>
        <w:t>DM 3</w:t>
      </w:r>
    </w:p>
    <w:p>
      <w:r>
        <w:t>Do you use HTML5, Vimeo, Wistia, or Spotlightr on [PAGE]? I offer a fixed-price service that adds and tests clickable pause ads on those players.</w:t>
      </w:r>
    </w:p>
    <w:p>
      <w:pPr>
        <w:pStyle w:val="Heading2"/>
      </w:pPr>
      <w:r>
        <w:t>DM 4</w:t>
      </w:r>
    </w:p>
    <w:p>
      <w:r>
        <w:t>I create PAP campaigns for client videos. The simplest package covers one video, up to three ads, installation, testing, and one revision round. Would details be useful?</w:t>
      </w:r>
    </w:p>
    <w:p>
      <w:pPr>
        <w:pStyle w:val="Heading2"/>
      </w:pPr>
      <w:r>
        <w:t>DM 5</w:t>
      </w:r>
    </w:p>
    <w:p>
      <w:r>
        <w:t>Some page builders restrict outside scripts. I can provide a hosted video-player iframe with PAP built in when that setup is a better fit. Interested in a test?</w:t>
      </w:r>
    </w:p>
    <w:p>
      <w:pPr>
        <w:pStyle w:val="Heading2"/>
      </w:pPr>
      <w:r>
        <w:t>DM 6</w:t>
      </w:r>
    </w:p>
    <w:p>
      <w:r>
        <w:t>I completed a quick audit of [PAGE] and found [NUMBER] potential pause-ad messages. May I send the outline?</w:t>
      </w:r>
    </w:p>
    <w:p>
      <w:pPr>
        <w:pStyle w:val="Heading1"/>
      </w:pPr>
      <w:r>
        <w:t>Referral Request Swipes</w:t>
      </w:r>
    </w:p>
    <w:p>
      <w:pPr>
        <w:pStyle w:val="Heading2"/>
      </w:pPr>
      <w:r>
        <w:t>Referral Message 1</w:t>
      </w:r>
    </w:p>
    <w:p>
      <w:r>
        <w:t>I am expanding a service that adds clickable pause ads to supported business videos. Do you know a coach, software seller, course creator, affiliate marketer, or local business using video who may want a quick audit?</w:t>
      </w:r>
    </w:p>
    <w:p>
      <w:pPr>
        <w:pStyle w:val="Heading2"/>
      </w:pPr>
      <w:r>
        <w:t>Referral Message 2</w:t>
      </w:r>
    </w:p>
    <w:p>
      <w:r>
        <w:t>Thank you for working with me on [PROJECT]. If you know another video owner who could use a clearer call to action, an introduction would be appreciated.</w:t>
      </w:r>
    </w:p>
    <w:p>
      <w:pPr>
        <w:pStyle w:val="Heading2"/>
      </w:pPr>
      <w:r>
        <w:t>Referral Message 3</w:t>
      </w:r>
    </w:p>
    <w:p>
      <w:r>
        <w:t>I am looking for two businesses willing to test a fixed-scope PAP setup. The service covers one video, installation, and reporting. Who comes to mind?</w:t>
      </w:r>
    </w:p>
    <w:p>
      <w:pPr>
        <w:pStyle w:val="Heading1"/>
      </w:pPr>
      <w:r>
        <w:t>Freelance Service Listing Copy</w:t>
      </w:r>
    </w:p>
    <w:p>
      <w:pPr>
        <w:pStyle w:val="Heading2"/>
      </w:pPr>
      <w:r>
        <w:t>Listing Title Options</w:t>
      </w:r>
    </w:p>
    <w:p>
      <w:pPr>
        <w:pStyle w:val="ListBullet"/>
        <w:spacing w:after="40"/>
      </w:pPr>
      <w:r>
        <w:t>I will add clickable pause ads to your Vimeo, Wistia, Spotlightr, or HTML5 video</w:t>
      </w:r>
    </w:p>
    <w:p>
      <w:pPr>
        <w:pStyle w:val="ListBullet"/>
        <w:spacing w:after="40"/>
      </w:pPr>
      <w:r>
        <w:t>I will create and install video pause-ad campaigns for your business</w:t>
      </w:r>
    </w:p>
    <w:p>
      <w:pPr>
        <w:pStyle w:val="ListBullet"/>
        <w:spacing w:after="40"/>
      </w:pPr>
      <w:r>
        <w:t>I will turn video pauses into relevant calls to action using Pause Ad Profits</w:t>
      </w:r>
    </w:p>
    <w:p>
      <w:pPr>
        <w:pStyle w:val="Heading2"/>
      </w:pPr>
      <w:r>
        <w:t>Full Listing Description</w:t>
      </w:r>
    </w:p>
    <w:p>
      <w:r>
        <w:t>Do viewers pause your video and see only a frozen frame? I will create a professional Pause Ad Profits campaign that displays an approved, clickable call to action when viewers pause a supported video.</w:t>
        <w:br/>
        <w:br/>
        <w:t>This service can support HTML5/MP4, Vimeo, Wistia, and Spotlightr videos. Depending on your page builder, I can use standard PAP embed code or a hosted responsive iframe player.</w:t>
        <w:br/>
        <w:br/>
        <w:t>A typical package includes campaign setup, up to three pause ads, your approved headline and CTA, destination links, approved-domain configuration, installation guidance or implementation, desktop and phone testing, fullscreen testing where applicable, and one revision round.</w:t>
        <w:br/>
        <w:br/>
        <w:t>Please contact me before ordering if your site uses a custom player, restricted builder, membership system, or complex technical setup. Results are not guaranteed; performance depends on your traffic, video, message, offer, and audience.</w:t>
      </w:r>
    </w:p>
    <w:p>
      <w:pPr>
        <w:pStyle w:val="Heading2"/>
      </w:pPr>
      <w:r>
        <w:t>Client Questions Before Ordering</w:t>
      </w:r>
    </w:p>
    <w:p>
      <w:pPr>
        <w:pStyle w:val="ListBullet"/>
        <w:spacing w:after="40"/>
      </w:pPr>
      <w:r>
        <w:t>What is the live page URL?</w:t>
      </w:r>
    </w:p>
    <w:p>
      <w:pPr>
        <w:pStyle w:val="ListBullet"/>
        <w:spacing w:after="40"/>
      </w:pPr>
      <w:r>
        <w:t>Which supported video platform are you using?</w:t>
      </w:r>
    </w:p>
    <w:p>
      <w:pPr>
        <w:pStyle w:val="ListBullet"/>
        <w:spacing w:after="40"/>
      </w:pPr>
      <w:r>
        <w:t>What action should the pause ad encourage?</w:t>
      </w:r>
    </w:p>
    <w:p>
      <w:pPr>
        <w:pStyle w:val="ListBullet"/>
        <w:spacing w:after="40"/>
      </w:pPr>
      <w:r>
        <w:t>Do you have approved copy, images, and destination links?</w:t>
      </w:r>
    </w:p>
    <w:p>
      <w:pPr>
        <w:pStyle w:val="ListBullet"/>
        <w:spacing w:after="40"/>
      </w:pPr>
      <w:r>
        <w:t>Will you provide page access, or do you want code and instructions only?</w:t>
      </w:r>
    </w:p>
    <w:p>
      <w:pPr>
        <w:pStyle w:val="ListBullet"/>
        <w:spacing w:after="40"/>
      </w:pPr>
      <w:r>
        <w:t>Does your page builder restrict outside JavaScript?</w:t>
      </w:r>
    </w:p>
    <w:sectPr w:rsidR="00FC693F" w:rsidRPr="0006063C" w:rsidSect="00034616">
      <w:footerReference w:type="default" r:id="rId10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PAPSmall"/>
      <w:jc w:val="center"/>
    </w:pPr>
    <w:r>
      <w:t xml:space="preserve">Pause Ad Profits Client Profit Kit  |  </w:t>
    </w:r>
    <w:r>
      <w:t xml:space="preserve">Page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0B1F3A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473E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F59E0B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b/>
      <w:color w:val="0B1F3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PCallout">
    <w:name w:val="PAP Callout"/>
    <w:pPr>
      <w:spacing w:before="120" w:after="120"/>
      <w:ind w:left="173" w:right="173"/>
    </w:pPr>
    <w:rPr>
      <w:rFonts w:ascii="Liberation Sans" w:hAnsi="Liberation Sans"/>
      <w:color w:val="1D2939"/>
      <w:sz w:val="20"/>
    </w:rPr>
  </w:style>
  <w:style w:type="paragraph" w:customStyle="1" w:styleId="PAPSmall">
    <w:name w:val="PAP Small"/>
    <w:rPr>
      <w:rFonts w:ascii="Liberation Sans" w:hAnsi="Liberation Sans"/>
      <w:color w:val="667085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Outreach, Follow-Up &amp; Freelance Swipe File</dc:title>
  <dc:subject/>
  <dc:creator>Profit Tool Hub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